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19A" w:rsidRPr="006D1178" w:rsidRDefault="00013C09" w:rsidP="00F45349">
      <w:pPr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6D1178">
        <w:rPr>
          <w:rFonts w:ascii="Times New Roman" w:hAnsi="Times New Roman" w:cs="Times New Roman"/>
          <w:sz w:val="24"/>
          <w:szCs w:val="24"/>
          <w:lang w:val="pl-PL"/>
        </w:rPr>
        <w:t>Załącznik nr 2 do ZO</w:t>
      </w:r>
    </w:p>
    <w:p w:rsidR="006816D2" w:rsidRPr="006D1178" w:rsidRDefault="006816D2" w:rsidP="006816D2">
      <w:pPr>
        <w:pStyle w:val="Nagwek1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6D117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Pa</w:t>
      </w:r>
      <w:r w:rsidR="006D1178" w:rsidRPr="006D117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kiet 1 </w:t>
      </w:r>
      <w:r w:rsidR="00106BD9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 </w:t>
      </w:r>
      <w:proofErr w:type="spellStart"/>
      <w:r w:rsidR="006D117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dostawa</w:t>
      </w:r>
      <w:proofErr w:type="spellEnd"/>
      <w:r w:rsidR="002034D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="006D1178" w:rsidRPr="006D117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zes</w:t>
      </w:r>
      <w:r w:rsidR="0020534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tawów</w:t>
      </w:r>
      <w:proofErr w:type="spellEnd"/>
      <w:r w:rsidR="0020534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="0020534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komputerowych</w:t>
      </w:r>
      <w:proofErr w:type="spellEnd"/>
      <w:r w:rsidR="0020534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="0020534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oraz</w:t>
      </w:r>
      <w:proofErr w:type="spellEnd"/>
      <w:r w:rsidR="0020534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106B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="00106B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drukarek</w:t>
      </w:r>
      <w:proofErr w:type="spellEnd"/>
      <w:r w:rsidR="006D1178" w:rsidRPr="006D117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</w:t>
      </w:r>
    </w:p>
    <w:p w:rsidR="006D1178" w:rsidRPr="006D1178" w:rsidRDefault="006D1178" w:rsidP="006D1178">
      <w:pPr>
        <w:rPr>
          <w:rFonts w:ascii="Times New Roman" w:hAnsi="Times New Roman" w:cs="Times New Roman"/>
          <w:sz w:val="24"/>
          <w:szCs w:val="24"/>
          <w:lang w:val="pl-PL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2553"/>
        <w:gridCol w:w="1134"/>
        <w:gridCol w:w="671"/>
        <w:gridCol w:w="1255"/>
        <w:gridCol w:w="1273"/>
        <w:gridCol w:w="1337"/>
        <w:gridCol w:w="1198"/>
        <w:gridCol w:w="1212"/>
        <w:gridCol w:w="1275"/>
        <w:gridCol w:w="1774"/>
      </w:tblGrid>
      <w:tr w:rsidR="006D1178" w:rsidRPr="006D1178" w:rsidTr="00205343">
        <w:trPr>
          <w:jc w:val="center"/>
        </w:trPr>
        <w:tc>
          <w:tcPr>
            <w:tcW w:w="674" w:type="dxa"/>
            <w:shd w:val="clear" w:color="auto" w:fill="E6E6E6"/>
            <w:vAlign w:val="center"/>
          </w:tcPr>
          <w:p w:rsidR="0000619A" w:rsidRPr="006D1178" w:rsidRDefault="007E08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1178">
              <w:rPr>
                <w:rFonts w:ascii="Times New Roman" w:hAnsi="Times New Roman" w:cs="Times New Roman"/>
                <w:b/>
              </w:rPr>
              <w:t>Lp</w:t>
            </w:r>
            <w:proofErr w:type="spellEnd"/>
            <w:r w:rsidRPr="006D117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553" w:type="dxa"/>
            <w:shd w:val="clear" w:color="auto" w:fill="E6E6E6"/>
            <w:vAlign w:val="center"/>
          </w:tcPr>
          <w:p w:rsidR="0000619A" w:rsidRPr="006D1178" w:rsidRDefault="007E08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1178">
              <w:rPr>
                <w:rFonts w:ascii="Times New Roman" w:hAnsi="Times New Roman" w:cs="Times New Roman"/>
                <w:b/>
              </w:rPr>
              <w:t>Nazwa</w:t>
            </w:r>
            <w:proofErr w:type="spellEnd"/>
            <w:r w:rsidRPr="006D117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D1178">
              <w:rPr>
                <w:rFonts w:ascii="Times New Roman" w:hAnsi="Times New Roman" w:cs="Times New Roman"/>
                <w:b/>
              </w:rPr>
              <w:t>produktu</w:t>
            </w:r>
            <w:proofErr w:type="spellEnd"/>
          </w:p>
        </w:tc>
        <w:tc>
          <w:tcPr>
            <w:tcW w:w="1134" w:type="dxa"/>
            <w:shd w:val="clear" w:color="auto" w:fill="E6E6E6"/>
            <w:vAlign w:val="center"/>
          </w:tcPr>
          <w:p w:rsidR="0000619A" w:rsidRPr="006D1178" w:rsidRDefault="007E0864">
            <w:pPr>
              <w:jc w:val="center"/>
              <w:rPr>
                <w:rFonts w:ascii="Times New Roman" w:hAnsi="Times New Roman" w:cs="Times New Roman"/>
              </w:rPr>
            </w:pPr>
            <w:r w:rsidRPr="006D1178">
              <w:rPr>
                <w:rFonts w:ascii="Times New Roman" w:hAnsi="Times New Roman" w:cs="Times New Roman"/>
                <w:b/>
              </w:rPr>
              <w:t>Jm.</w:t>
            </w:r>
          </w:p>
        </w:tc>
        <w:tc>
          <w:tcPr>
            <w:tcW w:w="671" w:type="dxa"/>
            <w:shd w:val="clear" w:color="auto" w:fill="E6E6E6"/>
            <w:vAlign w:val="center"/>
          </w:tcPr>
          <w:p w:rsidR="0000619A" w:rsidRPr="006D1178" w:rsidRDefault="007E08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1178">
              <w:rPr>
                <w:rFonts w:ascii="Times New Roman" w:hAnsi="Times New Roman" w:cs="Times New Roman"/>
                <w:b/>
              </w:rPr>
              <w:t>Ilość</w:t>
            </w:r>
            <w:proofErr w:type="spellEnd"/>
          </w:p>
        </w:tc>
        <w:tc>
          <w:tcPr>
            <w:tcW w:w="1255" w:type="dxa"/>
            <w:shd w:val="clear" w:color="auto" w:fill="E6E6E6"/>
            <w:vAlign w:val="center"/>
          </w:tcPr>
          <w:p w:rsidR="0000619A" w:rsidRPr="006D1178" w:rsidRDefault="007E0864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6D1178">
              <w:rPr>
                <w:rFonts w:ascii="Times New Roman" w:hAnsi="Times New Roman" w:cs="Times New Roman"/>
                <w:b/>
                <w:lang w:val="pl-PL"/>
              </w:rPr>
              <w:t>Cena jedn. op. netto w PLN</w:t>
            </w:r>
          </w:p>
        </w:tc>
        <w:tc>
          <w:tcPr>
            <w:tcW w:w="1273" w:type="dxa"/>
            <w:shd w:val="clear" w:color="auto" w:fill="E6E6E6"/>
            <w:vAlign w:val="center"/>
          </w:tcPr>
          <w:p w:rsidR="0000619A" w:rsidRPr="006D1178" w:rsidRDefault="007E08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1178">
              <w:rPr>
                <w:rFonts w:ascii="Times New Roman" w:hAnsi="Times New Roman" w:cs="Times New Roman"/>
                <w:b/>
              </w:rPr>
              <w:t>Podatek</w:t>
            </w:r>
            <w:proofErr w:type="spellEnd"/>
            <w:r w:rsidRPr="006D1178">
              <w:rPr>
                <w:rFonts w:ascii="Times New Roman" w:hAnsi="Times New Roman" w:cs="Times New Roman"/>
                <w:b/>
              </w:rPr>
              <w:t xml:space="preserve"> VAT w %</w:t>
            </w:r>
          </w:p>
        </w:tc>
        <w:tc>
          <w:tcPr>
            <w:tcW w:w="1337" w:type="dxa"/>
            <w:shd w:val="clear" w:color="auto" w:fill="E6E6E6"/>
            <w:vAlign w:val="center"/>
          </w:tcPr>
          <w:p w:rsidR="0000619A" w:rsidRPr="006D1178" w:rsidRDefault="007E0864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6D1178">
              <w:rPr>
                <w:rFonts w:ascii="Times New Roman" w:hAnsi="Times New Roman" w:cs="Times New Roman"/>
                <w:b/>
                <w:lang w:val="pl-PL"/>
              </w:rPr>
              <w:t>Cena jedn. op. brutto w PLN</w:t>
            </w:r>
          </w:p>
        </w:tc>
        <w:tc>
          <w:tcPr>
            <w:tcW w:w="1198" w:type="dxa"/>
            <w:shd w:val="clear" w:color="auto" w:fill="E6E6E6"/>
            <w:vAlign w:val="center"/>
          </w:tcPr>
          <w:p w:rsidR="0000619A" w:rsidRPr="006D1178" w:rsidRDefault="007E08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1178">
              <w:rPr>
                <w:rFonts w:ascii="Times New Roman" w:hAnsi="Times New Roman" w:cs="Times New Roman"/>
                <w:b/>
              </w:rPr>
              <w:t>Wartość</w:t>
            </w:r>
            <w:proofErr w:type="spellEnd"/>
            <w:r w:rsidRPr="006D117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D1178">
              <w:rPr>
                <w:rFonts w:ascii="Times New Roman" w:hAnsi="Times New Roman" w:cs="Times New Roman"/>
                <w:b/>
              </w:rPr>
              <w:t>netto</w:t>
            </w:r>
            <w:proofErr w:type="spellEnd"/>
          </w:p>
        </w:tc>
        <w:tc>
          <w:tcPr>
            <w:tcW w:w="1212" w:type="dxa"/>
            <w:shd w:val="clear" w:color="auto" w:fill="E6E6E6"/>
            <w:vAlign w:val="center"/>
          </w:tcPr>
          <w:p w:rsidR="0000619A" w:rsidRPr="006D1178" w:rsidRDefault="007E08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1178">
              <w:rPr>
                <w:rFonts w:ascii="Times New Roman" w:hAnsi="Times New Roman" w:cs="Times New Roman"/>
                <w:b/>
              </w:rPr>
              <w:t>Wartość</w:t>
            </w:r>
            <w:proofErr w:type="spellEnd"/>
            <w:r w:rsidRPr="006D117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D1178">
              <w:rPr>
                <w:rFonts w:ascii="Times New Roman" w:hAnsi="Times New Roman" w:cs="Times New Roman"/>
                <w:b/>
              </w:rPr>
              <w:t>brutto</w:t>
            </w:r>
            <w:proofErr w:type="spellEnd"/>
          </w:p>
        </w:tc>
        <w:tc>
          <w:tcPr>
            <w:tcW w:w="1275" w:type="dxa"/>
            <w:shd w:val="clear" w:color="auto" w:fill="E6E6E6"/>
            <w:vAlign w:val="center"/>
          </w:tcPr>
          <w:p w:rsidR="0000619A" w:rsidRPr="006D1178" w:rsidRDefault="007E08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1178">
              <w:rPr>
                <w:rFonts w:ascii="Times New Roman" w:hAnsi="Times New Roman" w:cs="Times New Roman"/>
                <w:b/>
              </w:rPr>
              <w:t>Producent</w:t>
            </w:r>
            <w:proofErr w:type="spellEnd"/>
          </w:p>
        </w:tc>
        <w:tc>
          <w:tcPr>
            <w:tcW w:w="1774" w:type="dxa"/>
            <w:shd w:val="clear" w:color="auto" w:fill="E6E6E6"/>
            <w:vAlign w:val="center"/>
          </w:tcPr>
          <w:p w:rsidR="0000619A" w:rsidRPr="006D1178" w:rsidRDefault="007E0864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6D1178">
              <w:rPr>
                <w:rFonts w:ascii="Times New Roman" w:hAnsi="Times New Roman" w:cs="Times New Roman"/>
                <w:b/>
                <w:lang w:val="pl-PL"/>
              </w:rPr>
              <w:t>Nazwa handlowa producenta (do fakturowania)</w:t>
            </w:r>
          </w:p>
        </w:tc>
      </w:tr>
      <w:tr w:rsidR="006D1178" w:rsidRPr="006D1178" w:rsidTr="00205343">
        <w:trPr>
          <w:jc w:val="center"/>
        </w:trPr>
        <w:tc>
          <w:tcPr>
            <w:tcW w:w="674" w:type="dxa"/>
            <w:vAlign w:val="center"/>
          </w:tcPr>
          <w:p w:rsidR="0000619A" w:rsidRPr="006D1178" w:rsidRDefault="007E0864">
            <w:pPr>
              <w:jc w:val="center"/>
              <w:rPr>
                <w:rFonts w:ascii="Times New Roman" w:hAnsi="Times New Roman" w:cs="Times New Roman"/>
              </w:rPr>
            </w:pPr>
            <w:r w:rsidRPr="006D11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3" w:type="dxa"/>
            <w:vAlign w:val="center"/>
          </w:tcPr>
          <w:p w:rsidR="0000619A" w:rsidRPr="006D1178" w:rsidRDefault="006D1178" w:rsidP="00781F44">
            <w:pPr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6D1178">
              <w:rPr>
                <w:rFonts w:ascii="Times New Roman" w:hAnsi="Times New Roman" w:cs="Times New Roman"/>
                <w:b/>
                <w:color w:val="000000" w:themeColor="text1"/>
              </w:rPr>
              <w:t>zestawy</w:t>
            </w:r>
            <w:proofErr w:type="spellEnd"/>
            <w:r w:rsidRPr="006D1178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6D1178">
              <w:rPr>
                <w:rFonts w:ascii="Times New Roman" w:hAnsi="Times New Roman" w:cs="Times New Roman"/>
                <w:b/>
                <w:color w:val="000000" w:themeColor="text1"/>
              </w:rPr>
              <w:t>komputerowe</w:t>
            </w:r>
            <w:proofErr w:type="spellEnd"/>
            <w:r w:rsidR="00781F44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00619A" w:rsidRPr="006D1178" w:rsidRDefault="00205343" w:rsidP="00781F4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zestawy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71" w:type="dxa"/>
            <w:vAlign w:val="center"/>
          </w:tcPr>
          <w:p w:rsidR="0000619A" w:rsidRPr="006D1178" w:rsidRDefault="00106BD9" w:rsidP="00412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5" w:type="dxa"/>
            <w:vAlign w:val="center"/>
          </w:tcPr>
          <w:p w:rsidR="0000619A" w:rsidRPr="006D1178" w:rsidRDefault="000061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vAlign w:val="center"/>
          </w:tcPr>
          <w:p w:rsidR="0000619A" w:rsidRPr="006D1178" w:rsidRDefault="000061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vAlign w:val="center"/>
          </w:tcPr>
          <w:p w:rsidR="0000619A" w:rsidRPr="006D1178" w:rsidRDefault="000061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vAlign w:val="center"/>
          </w:tcPr>
          <w:p w:rsidR="0000619A" w:rsidRPr="006D1178" w:rsidRDefault="000061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Align w:val="center"/>
          </w:tcPr>
          <w:p w:rsidR="0000619A" w:rsidRPr="006D1178" w:rsidRDefault="000061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00619A" w:rsidRPr="006D1178" w:rsidRDefault="000061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Align w:val="center"/>
          </w:tcPr>
          <w:p w:rsidR="0000619A" w:rsidRPr="006D1178" w:rsidRDefault="0000619A">
            <w:pPr>
              <w:rPr>
                <w:rFonts w:ascii="Times New Roman" w:hAnsi="Times New Roman" w:cs="Times New Roman"/>
              </w:rPr>
            </w:pPr>
          </w:p>
        </w:tc>
      </w:tr>
      <w:tr w:rsidR="00781F44" w:rsidRPr="006D1178" w:rsidTr="00205343">
        <w:trPr>
          <w:jc w:val="center"/>
        </w:trPr>
        <w:tc>
          <w:tcPr>
            <w:tcW w:w="674" w:type="dxa"/>
            <w:vAlign w:val="center"/>
          </w:tcPr>
          <w:p w:rsidR="00781F44" w:rsidRPr="006D1178" w:rsidRDefault="00781F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Align w:val="center"/>
          </w:tcPr>
          <w:p w:rsidR="00781F44" w:rsidRPr="006D1178" w:rsidRDefault="00781F44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drukarki</w:t>
            </w:r>
            <w:proofErr w:type="spellEnd"/>
          </w:p>
        </w:tc>
        <w:tc>
          <w:tcPr>
            <w:tcW w:w="1134" w:type="dxa"/>
            <w:vAlign w:val="center"/>
          </w:tcPr>
          <w:p w:rsidR="00781F44" w:rsidRDefault="00781F4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drukarki</w:t>
            </w:r>
            <w:proofErr w:type="spellEnd"/>
          </w:p>
        </w:tc>
        <w:tc>
          <w:tcPr>
            <w:tcW w:w="671" w:type="dxa"/>
            <w:vAlign w:val="center"/>
          </w:tcPr>
          <w:p w:rsidR="00781F44" w:rsidRDefault="00781F44" w:rsidP="00412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5" w:type="dxa"/>
            <w:vAlign w:val="center"/>
          </w:tcPr>
          <w:p w:rsidR="00781F44" w:rsidRPr="006D1178" w:rsidRDefault="00781F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vAlign w:val="center"/>
          </w:tcPr>
          <w:p w:rsidR="00781F44" w:rsidRPr="006D1178" w:rsidRDefault="00781F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vAlign w:val="center"/>
          </w:tcPr>
          <w:p w:rsidR="00781F44" w:rsidRPr="006D1178" w:rsidRDefault="00781F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vAlign w:val="center"/>
          </w:tcPr>
          <w:p w:rsidR="00781F44" w:rsidRPr="006D1178" w:rsidRDefault="00781F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Align w:val="center"/>
          </w:tcPr>
          <w:p w:rsidR="00781F44" w:rsidRPr="006D1178" w:rsidRDefault="00781F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781F44" w:rsidRPr="006D1178" w:rsidRDefault="00781F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Align w:val="center"/>
          </w:tcPr>
          <w:p w:rsidR="00781F44" w:rsidRPr="006D1178" w:rsidRDefault="00781F44">
            <w:pPr>
              <w:rPr>
                <w:rFonts w:ascii="Times New Roman" w:hAnsi="Times New Roman" w:cs="Times New Roman"/>
              </w:rPr>
            </w:pPr>
          </w:p>
        </w:tc>
      </w:tr>
      <w:tr w:rsidR="006D1178" w:rsidRPr="006D1178" w:rsidTr="00205343">
        <w:trPr>
          <w:jc w:val="center"/>
        </w:trPr>
        <w:tc>
          <w:tcPr>
            <w:tcW w:w="674" w:type="dxa"/>
            <w:vAlign w:val="center"/>
          </w:tcPr>
          <w:p w:rsidR="006D1178" w:rsidRPr="006D1178" w:rsidRDefault="006D1178">
            <w:pPr>
              <w:jc w:val="center"/>
              <w:rPr>
                <w:rFonts w:ascii="Times New Roman" w:hAnsi="Times New Roman" w:cs="Times New Roman"/>
              </w:rPr>
            </w:pPr>
            <w:r w:rsidRPr="006D11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3" w:type="dxa"/>
            <w:vAlign w:val="center"/>
          </w:tcPr>
          <w:p w:rsidR="006D1178" w:rsidRPr="006D1178" w:rsidRDefault="00106BD9">
            <w:pPr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6D1178">
              <w:rPr>
                <w:rFonts w:ascii="Times New Roman" w:hAnsi="Times New Roman" w:cs="Times New Roman"/>
                <w:b/>
                <w:color w:val="000000" w:themeColor="text1"/>
              </w:rPr>
              <w:t>zestawy</w:t>
            </w:r>
            <w:proofErr w:type="spellEnd"/>
            <w:r w:rsidRPr="006D1178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6D1178">
              <w:rPr>
                <w:rFonts w:ascii="Times New Roman" w:hAnsi="Times New Roman" w:cs="Times New Roman"/>
                <w:b/>
                <w:color w:val="000000" w:themeColor="text1"/>
              </w:rPr>
              <w:t>komputerowe</w:t>
            </w:r>
            <w:proofErr w:type="spellEnd"/>
          </w:p>
        </w:tc>
        <w:tc>
          <w:tcPr>
            <w:tcW w:w="1134" w:type="dxa"/>
            <w:vAlign w:val="center"/>
          </w:tcPr>
          <w:p w:rsidR="006D1178" w:rsidRPr="006D1178" w:rsidRDefault="002053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zestawy</w:t>
            </w:r>
            <w:proofErr w:type="spellEnd"/>
          </w:p>
        </w:tc>
        <w:tc>
          <w:tcPr>
            <w:tcW w:w="671" w:type="dxa"/>
            <w:vAlign w:val="center"/>
          </w:tcPr>
          <w:p w:rsidR="006D1178" w:rsidRPr="006D1178" w:rsidRDefault="00106BD9" w:rsidP="00412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5" w:type="dxa"/>
            <w:vAlign w:val="center"/>
          </w:tcPr>
          <w:p w:rsidR="006D1178" w:rsidRPr="006D1178" w:rsidRDefault="006D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vAlign w:val="center"/>
          </w:tcPr>
          <w:p w:rsidR="006D1178" w:rsidRPr="006D1178" w:rsidRDefault="006D11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vAlign w:val="center"/>
          </w:tcPr>
          <w:p w:rsidR="006D1178" w:rsidRPr="006D1178" w:rsidRDefault="006D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vAlign w:val="center"/>
          </w:tcPr>
          <w:p w:rsidR="006D1178" w:rsidRPr="006D1178" w:rsidRDefault="006D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Align w:val="center"/>
          </w:tcPr>
          <w:p w:rsidR="006D1178" w:rsidRPr="006D1178" w:rsidRDefault="006D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6D1178" w:rsidRPr="006D1178" w:rsidRDefault="006D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Align w:val="center"/>
          </w:tcPr>
          <w:p w:rsidR="006D1178" w:rsidRPr="006D1178" w:rsidRDefault="006D1178">
            <w:pPr>
              <w:rPr>
                <w:rFonts w:ascii="Times New Roman" w:hAnsi="Times New Roman" w:cs="Times New Roman"/>
              </w:rPr>
            </w:pPr>
          </w:p>
        </w:tc>
      </w:tr>
      <w:tr w:rsidR="006D1178" w:rsidRPr="006D1178" w:rsidTr="00CF6428">
        <w:trPr>
          <w:jc w:val="center"/>
        </w:trPr>
        <w:tc>
          <w:tcPr>
            <w:tcW w:w="8897" w:type="dxa"/>
            <w:gridSpan w:val="7"/>
            <w:shd w:val="clear" w:color="auto" w:fill="D9D9D9" w:themeFill="background1" w:themeFillShade="D9"/>
            <w:vAlign w:val="center"/>
          </w:tcPr>
          <w:p w:rsidR="006D1178" w:rsidRPr="006D1178" w:rsidRDefault="006D1178" w:rsidP="006D11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178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198" w:type="dxa"/>
            <w:vAlign w:val="center"/>
          </w:tcPr>
          <w:p w:rsidR="006D1178" w:rsidRPr="006D1178" w:rsidRDefault="006D1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6D1178" w:rsidRPr="006D1178" w:rsidRDefault="006D1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D1178" w:rsidRPr="006D1178" w:rsidRDefault="006D1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 w:rsidR="006D1178" w:rsidRPr="006D1178" w:rsidRDefault="006D1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619A" w:rsidRPr="006D1178" w:rsidRDefault="0000619A">
      <w:pPr>
        <w:rPr>
          <w:rFonts w:ascii="Times New Roman" w:hAnsi="Times New Roman" w:cs="Times New Roman"/>
          <w:sz w:val="24"/>
          <w:szCs w:val="24"/>
        </w:rPr>
      </w:pPr>
    </w:p>
    <w:p w:rsidR="00013C09" w:rsidRPr="006D1178" w:rsidRDefault="00013C09" w:rsidP="006D1178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6D1178">
        <w:rPr>
          <w:rFonts w:ascii="Times New Roman" w:hAnsi="Times New Roman" w:cs="Times New Roman"/>
          <w:sz w:val="24"/>
          <w:szCs w:val="24"/>
          <w:lang w:val="pl-PL"/>
        </w:rPr>
        <w:t xml:space="preserve">Asortyment ma być fabrycznie nowy, pełnowartościowy, wolny od wad fizycznych i prawnych, nieużywany, </w:t>
      </w:r>
      <w:proofErr w:type="spellStart"/>
      <w:r w:rsidRPr="006D1178">
        <w:rPr>
          <w:rFonts w:ascii="Times New Roman" w:hAnsi="Times New Roman" w:cs="Times New Roman"/>
          <w:sz w:val="24"/>
          <w:szCs w:val="24"/>
          <w:lang w:val="pl-PL"/>
        </w:rPr>
        <w:t>nierekondycjonowany</w:t>
      </w:r>
      <w:proofErr w:type="spellEnd"/>
      <w:r w:rsidRPr="006D1178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6D1178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>i nieregenerowany.</w:t>
      </w:r>
    </w:p>
    <w:p w:rsidR="00013C09" w:rsidRPr="006D1178" w:rsidRDefault="00013C09" w:rsidP="006D1178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6D1178">
        <w:rPr>
          <w:rFonts w:ascii="Times New Roman" w:hAnsi="Times New Roman" w:cs="Times New Roman"/>
          <w:sz w:val="24"/>
          <w:szCs w:val="24"/>
          <w:lang w:val="pl-PL"/>
        </w:rPr>
        <w:t>Oferowany asortyment powinien spełniać wymagania obowiązujących przepisów prawa oraz norm właściwych dla danego rodzaju wyrobu, w szczególności w zakresie bezpieczeństwa użytkowania, higieny, jakości i oznakowania.</w:t>
      </w:r>
    </w:p>
    <w:p w:rsidR="00013C09" w:rsidRPr="006D1178" w:rsidRDefault="00013C09" w:rsidP="006D1178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6D1178">
        <w:rPr>
          <w:rFonts w:ascii="Times New Roman" w:hAnsi="Times New Roman" w:cs="Times New Roman"/>
          <w:sz w:val="24"/>
          <w:szCs w:val="24"/>
          <w:lang w:val="pl-PL"/>
        </w:rPr>
        <w:t>W cenie należy uwzgl</w:t>
      </w:r>
      <w:r w:rsidR="006D1178" w:rsidRPr="006D1178">
        <w:rPr>
          <w:rFonts w:ascii="Times New Roman" w:hAnsi="Times New Roman" w:cs="Times New Roman"/>
          <w:sz w:val="24"/>
          <w:szCs w:val="24"/>
          <w:lang w:val="pl-PL"/>
        </w:rPr>
        <w:t>ędnić transport.</w:t>
      </w:r>
    </w:p>
    <w:p w:rsidR="00F0747C" w:rsidRPr="006D1178" w:rsidRDefault="00013C09" w:rsidP="006D1178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6D1178">
        <w:rPr>
          <w:rFonts w:ascii="Times New Roman" w:hAnsi="Times New Roman" w:cs="Times New Roman"/>
          <w:sz w:val="24"/>
          <w:szCs w:val="24"/>
          <w:lang w:val="pl-PL"/>
        </w:rPr>
        <w:t>Minimalny okres gwarancji: 24 miesiące</w:t>
      </w:r>
      <w:r w:rsidR="006D1178" w:rsidRPr="006D1178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013C09" w:rsidRPr="006D1178" w:rsidRDefault="00013C09" w:rsidP="006D1178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6D1178">
        <w:rPr>
          <w:rFonts w:ascii="Times New Roman" w:hAnsi="Times New Roman" w:cs="Times New Roman"/>
          <w:sz w:val="24"/>
          <w:szCs w:val="24"/>
          <w:lang w:val="pl-PL"/>
        </w:rPr>
        <w:t xml:space="preserve">Zamawiający dopuszcza rozwiązania równoważne, pod warunkiem zachowania parametrów technicznych, użytkowych, jakościowych </w:t>
      </w:r>
      <w:r w:rsidR="006D1178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>i funkcjonalnych nie gorszych niż opisane; wskazane parametry stanowią wymagania minimalne.</w:t>
      </w:r>
    </w:p>
    <w:p w:rsidR="00F45349" w:rsidRPr="006D1178" w:rsidRDefault="00F45349" w:rsidP="00F45349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F45349" w:rsidRPr="006D1178" w:rsidRDefault="00F45349" w:rsidP="00F45349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6D1178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</w:t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  <w:t>………………………………………………………</w:t>
      </w:r>
    </w:p>
    <w:p w:rsidR="00013C09" w:rsidRPr="006D1178" w:rsidRDefault="00F45349" w:rsidP="006611DD">
      <w:pPr>
        <w:ind w:left="720"/>
        <w:rPr>
          <w:rFonts w:ascii="Times New Roman" w:hAnsi="Times New Roman" w:cs="Times New Roman"/>
          <w:sz w:val="24"/>
          <w:szCs w:val="24"/>
          <w:lang w:val="pl-PL"/>
        </w:rPr>
      </w:pPr>
      <w:r w:rsidRPr="006D1178">
        <w:rPr>
          <w:rFonts w:ascii="Times New Roman" w:hAnsi="Times New Roman" w:cs="Times New Roman"/>
          <w:sz w:val="24"/>
          <w:szCs w:val="24"/>
          <w:lang w:val="pl-PL"/>
        </w:rPr>
        <w:t xml:space="preserve">       (miejscowość, data)</w:t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6D1178">
        <w:rPr>
          <w:rFonts w:ascii="Times New Roman" w:hAnsi="Times New Roman" w:cs="Times New Roman"/>
          <w:sz w:val="24"/>
          <w:szCs w:val="24"/>
          <w:lang w:val="pl-PL"/>
        </w:rPr>
        <w:tab/>
        <w:t xml:space="preserve">       (podpis i pieczątka Wykonawcy)</w:t>
      </w:r>
    </w:p>
    <w:sectPr w:rsidR="00013C09" w:rsidRPr="006D1178" w:rsidSect="00034616">
      <w:headerReference w:type="default" r:id="rId8"/>
      <w:pgSz w:w="15840" w:h="12240" w:orient="landscape"/>
      <w:pgMar w:top="850" w:right="850" w:bottom="85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2C9" w:rsidRDefault="007052C9" w:rsidP="00013C09">
      <w:pPr>
        <w:spacing w:after="0" w:line="240" w:lineRule="auto"/>
      </w:pPr>
      <w:r>
        <w:separator/>
      </w:r>
    </w:p>
  </w:endnote>
  <w:endnote w:type="continuationSeparator" w:id="0">
    <w:p w:rsidR="007052C9" w:rsidRDefault="007052C9" w:rsidP="00013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2C9" w:rsidRDefault="007052C9" w:rsidP="00013C09">
      <w:pPr>
        <w:spacing w:after="0" w:line="240" w:lineRule="auto"/>
      </w:pPr>
      <w:r>
        <w:separator/>
      </w:r>
    </w:p>
  </w:footnote>
  <w:footnote w:type="continuationSeparator" w:id="0">
    <w:p w:rsidR="007052C9" w:rsidRDefault="007052C9" w:rsidP="00013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2C9" w:rsidRDefault="007052C9">
    <w:pPr>
      <w:pStyle w:val="Nagwek"/>
    </w:pPr>
    <w:r w:rsidRPr="00013C09">
      <w:rPr>
        <w:noProof/>
        <w:lang w:val="pl-PL" w:eastAsia="pl-PL"/>
      </w:rPr>
      <w:drawing>
        <wp:inline distT="0" distB="0" distL="0" distR="0">
          <wp:extent cx="5760720" cy="999979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ELIKEHOM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999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79B3F3E"/>
    <w:multiLevelType w:val="hybridMultilevel"/>
    <w:tmpl w:val="EC1EE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91EFA"/>
    <w:multiLevelType w:val="hybridMultilevel"/>
    <w:tmpl w:val="2E084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7730"/>
    <w:rsid w:val="0000619A"/>
    <w:rsid w:val="00013C09"/>
    <w:rsid w:val="00034616"/>
    <w:rsid w:val="0006063C"/>
    <w:rsid w:val="00062A29"/>
    <w:rsid w:val="00081D5E"/>
    <w:rsid w:val="00106BD9"/>
    <w:rsid w:val="0015074B"/>
    <w:rsid w:val="001C22DB"/>
    <w:rsid w:val="002034D3"/>
    <w:rsid w:val="00205343"/>
    <w:rsid w:val="0029134D"/>
    <w:rsid w:val="0029639D"/>
    <w:rsid w:val="002A2212"/>
    <w:rsid w:val="00326F90"/>
    <w:rsid w:val="00376C94"/>
    <w:rsid w:val="0039634E"/>
    <w:rsid w:val="003F2CED"/>
    <w:rsid w:val="00412C96"/>
    <w:rsid w:val="004307C0"/>
    <w:rsid w:val="004434CC"/>
    <w:rsid w:val="004465AD"/>
    <w:rsid w:val="00472587"/>
    <w:rsid w:val="00491755"/>
    <w:rsid w:val="004E0767"/>
    <w:rsid w:val="005636A5"/>
    <w:rsid w:val="005743AD"/>
    <w:rsid w:val="00642ABC"/>
    <w:rsid w:val="006611DD"/>
    <w:rsid w:val="006816D2"/>
    <w:rsid w:val="00697A1C"/>
    <w:rsid w:val="006B5EE5"/>
    <w:rsid w:val="006D1178"/>
    <w:rsid w:val="007052C9"/>
    <w:rsid w:val="00720B72"/>
    <w:rsid w:val="00781F44"/>
    <w:rsid w:val="007A000F"/>
    <w:rsid w:val="007E0864"/>
    <w:rsid w:val="007E3174"/>
    <w:rsid w:val="007F0CF4"/>
    <w:rsid w:val="00811E26"/>
    <w:rsid w:val="009437E8"/>
    <w:rsid w:val="00947D22"/>
    <w:rsid w:val="00AA1D8D"/>
    <w:rsid w:val="00B06AF2"/>
    <w:rsid w:val="00B133D2"/>
    <w:rsid w:val="00B35F1B"/>
    <w:rsid w:val="00B47730"/>
    <w:rsid w:val="00B9217C"/>
    <w:rsid w:val="00C93DAA"/>
    <w:rsid w:val="00CB0664"/>
    <w:rsid w:val="00CD6FF8"/>
    <w:rsid w:val="00D022F3"/>
    <w:rsid w:val="00D11DFC"/>
    <w:rsid w:val="00D22CBC"/>
    <w:rsid w:val="00DD35DC"/>
    <w:rsid w:val="00E10035"/>
    <w:rsid w:val="00EE0C10"/>
    <w:rsid w:val="00EE3C46"/>
    <w:rsid w:val="00F0747C"/>
    <w:rsid w:val="00F2169D"/>
    <w:rsid w:val="00F42A35"/>
    <w:rsid w:val="00F45349"/>
    <w:rsid w:val="00FB3467"/>
    <w:rsid w:val="00FB4527"/>
    <w:rsid w:val="00FC502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438E72-7AE1-4096-A439-3512C84D2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semiHidden/>
    <w:unhideWhenUsed/>
    <w:rsid w:val="00430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3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C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2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AF0A74-B508-45B4-B8DD-9F506A745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zamowienia</cp:lastModifiedBy>
  <cp:revision>16</cp:revision>
  <cp:lastPrinted>2026-04-29T05:45:00Z</cp:lastPrinted>
  <dcterms:created xsi:type="dcterms:W3CDTF">2026-03-18T13:09:00Z</dcterms:created>
  <dcterms:modified xsi:type="dcterms:W3CDTF">2026-04-29T08:08:00Z</dcterms:modified>
  <cp:category/>
</cp:coreProperties>
</file>